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4E2" w:rsidRPr="00047BA0" w:rsidRDefault="007834E2" w:rsidP="007834E2">
      <w:pPr>
        <w:pStyle w:val="Bijlageondertitel"/>
        <w:numPr>
          <w:ilvl w:val="0"/>
          <w:numId w:val="0"/>
        </w:numPr>
        <w:rPr>
          <w:sz w:val="36"/>
          <w:szCs w:val="36"/>
        </w:rPr>
      </w:pPr>
      <w:bookmarkStart w:id="0" w:name="_Toc3565859"/>
      <w:bookmarkStart w:id="1" w:name="_Toc3637904"/>
      <w:bookmarkStart w:id="2" w:name="_Toc87966799"/>
      <w:bookmarkStart w:id="3" w:name="_Toc87967572"/>
      <w:r>
        <w:rPr>
          <w:sz w:val="36"/>
          <w:szCs w:val="36"/>
        </w:rPr>
        <w:t>Bijlage 3</w:t>
      </w:r>
      <w:r>
        <w:rPr>
          <w:sz w:val="36"/>
          <w:szCs w:val="36"/>
        </w:rPr>
        <w:tab/>
        <w:t>-</w:t>
      </w:r>
      <w:r>
        <w:rPr>
          <w:sz w:val="36"/>
          <w:szCs w:val="36"/>
        </w:rPr>
        <w:tab/>
      </w:r>
      <w:r w:rsidRPr="00047BA0">
        <w:rPr>
          <w:sz w:val="36"/>
          <w:szCs w:val="36"/>
        </w:rPr>
        <w:t>Model referentieverklaring</w:t>
      </w:r>
      <w:bookmarkEnd w:id="0"/>
      <w:bookmarkEnd w:id="1"/>
      <w:bookmarkEnd w:id="2"/>
      <w:bookmarkEnd w:id="3"/>
      <w:r w:rsidRPr="00047BA0">
        <w:rPr>
          <w:sz w:val="36"/>
          <w:szCs w:val="36"/>
        </w:rPr>
        <w:t xml:space="preserve"> </w:t>
      </w:r>
    </w:p>
    <w:p w:rsidR="007834E2" w:rsidRPr="00FF3E04" w:rsidRDefault="007834E2" w:rsidP="007834E2">
      <w:r>
        <w:t xml:space="preserve">De gele velden dienen te worden ingevuld door de gegadigde. </w:t>
      </w:r>
      <w:r w:rsidRPr="00FF3E04">
        <w:t>De grijze teksten met toelichting in de gele velden dienen te worden vervangen door</w:t>
      </w:r>
      <w:r>
        <w:t xml:space="preserve"> de</w:t>
      </w:r>
      <w:r w:rsidRPr="00FF3E04">
        <w:t xml:space="preserve"> </w:t>
      </w:r>
      <w:r>
        <w:t>invullingen</w:t>
      </w:r>
      <w:r w:rsidRPr="00FF3E04">
        <w:t xml:space="preserve"> van de </w:t>
      </w:r>
      <w:r>
        <w:t>gegadigde</w:t>
      </w:r>
      <w:r w:rsidRPr="00FF3E04">
        <w:t>.</w:t>
      </w:r>
    </w:p>
    <w:p w:rsidR="007834E2" w:rsidRPr="00FF3E04" w:rsidRDefault="007834E2" w:rsidP="007834E2">
      <w:bookmarkStart w:id="4" w:name="_GoBack"/>
      <w:bookmarkEnd w:id="4"/>
    </w:p>
    <w:tbl>
      <w:tblPr>
        <w:tblW w:w="9011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62"/>
        <w:gridCol w:w="5063"/>
      </w:tblGrid>
      <w:tr w:rsidR="007834E2" w:rsidRPr="00FF3E04" w:rsidTr="006E04F7">
        <w:trPr>
          <w:cantSplit/>
        </w:trPr>
        <w:tc>
          <w:tcPr>
            <w:tcW w:w="386" w:type="dxa"/>
          </w:tcPr>
          <w:p w:rsidR="007834E2" w:rsidRPr="00FF3E04" w:rsidRDefault="007834E2" w:rsidP="006E04F7"/>
        </w:tc>
        <w:tc>
          <w:tcPr>
            <w:tcW w:w="3562" w:type="dxa"/>
          </w:tcPr>
          <w:p w:rsidR="007834E2" w:rsidRPr="00FF3E04" w:rsidRDefault="007834E2" w:rsidP="006E04F7">
            <w:r w:rsidRPr="00FF3E04">
              <w:t>Referentie</w:t>
            </w:r>
            <w:r>
              <w:t>opdracht</w:t>
            </w:r>
            <w:r w:rsidRPr="00FF3E04">
              <w:t xml:space="preserve"> (naam)</w:t>
            </w:r>
          </w:p>
        </w:tc>
        <w:tc>
          <w:tcPr>
            <w:tcW w:w="5063" w:type="dxa"/>
            <w:shd w:val="clear" w:color="auto" w:fill="FFFF99"/>
          </w:tcPr>
          <w:p w:rsidR="007834E2" w:rsidRPr="00FF3E04" w:rsidRDefault="007834E2" w:rsidP="006E04F7">
            <w:pPr>
              <w:rPr>
                <w:highlight w:val="darkGray"/>
              </w:rPr>
            </w:pPr>
            <w:r w:rsidRPr="00FF3E04">
              <w:rPr>
                <w:highlight w:val="darkGray"/>
              </w:rPr>
              <w:t>Naam project</w:t>
            </w:r>
          </w:p>
        </w:tc>
      </w:tr>
      <w:tr w:rsidR="007834E2" w:rsidRPr="00FF3E04" w:rsidTr="006E04F7">
        <w:trPr>
          <w:cantSplit/>
        </w:trPr>
        <w:tc>
          <w:tcPr>
            <w:tcW w:w="386" w:type="dxa"/>
          </w:tcPr>
          <w:p w:rsidR="007834E2" w:rsidRPr="00FF3E04" w:rsidRDefault="007834E2" w:rsidP="006E04F7"/>
        </w:tc>
        <w:tc>
          <w:tcPr>
            <w:tcW w:w="3562" w:type="dxa"/>
          </w:tcPr>
          <w:p w:rsidR="007834E2" w:rsidRPr="00EF5D05" w:rsidRDefault="007834E2" w:rsidP="006E04F7">
            <w:r w:rsidRPr="00EF5D05">
              <w:t>Referentie heeft betrekking op:</w:t>
            </w:r>
          </w:p>
          <w:p w:rsidR="007834E2" w:rsidRPr="00EF5D05" w:rsidRDefault="007834E2" w:rsidP="006E04F7">
            <w:r w:rsidRPr="00EF5D05">
              <w:t xml:space="preserve"> </w:t>
            </w:r>
          </w:p>
          <w:p w:rsidR="007834E2" w:rsidRPr="00EF5D05" w:rsidRDefault="007834E2" w:rsidP="006E04F7"/>
        </w:tc>
        <w:tc>
          <w:tcPr>
            <w:tcW w:w="5063" w:type="dxa"/>
            <w:shd w:val="clear" w:color="auto" w:fill="FFFF99"/>
          </w:tcPr>
          <w:p w:rsidR="007834E2" w:rsidRPr="00717F51" w:rsidRDefault="007834E2" w:rsidP="006E04F7">
            <w:r w:rsidRPr="00717F51">
              <w:rPr>
                <w:szCs w:val="20"/>
              </w:rPr>
              <w:sym w:font="Wingdings" w:char="F06F"/>
            </w:r>
            <w:r>
              <w:t xml:space="preserve">  Kerncompetentie A (ondernemen</w:t>
            </w:r>
            <w:r w:rsidRPr="00717F51">
              <w:t>)</w:t>
            </w:r>
          </w:p>
          <w:p w:rsidR="007834E2" w:rsidRPr="00717F51" w:rsidRDefault="007834E2" w:rsidP="006E04F7">
            <w:r w:rsidRPr="00717F51">
              <w:rPr>
                <w:szCs w:val="20"/>
              </w:rPr>
              <w:sym w:font="Wingdings" w:char="F06F"/>
            </w:r>
            <w:r>
              <w:t xml:space="preserve">  Kerncompetentie B (mobiliteit</w:t>
            </w:r>
            <w:r w:rsidRPr="00717F51">
              <w:t>)</w:t>
            </w:r>
          </w:p>
          <w:p w:rsidR="007834E2" w:rsidRDefault="007834E2" w:rsidP="006E04F7">
            <w:r w:rsidRPr="00717F51">
              <w:rPr>
                <w:szCs w:val="20"/>
              </w:rPr>
              <w:sym w:font="Wingdings" w:char="F06F"/>
            </w:r>
            <w:r>
              <w:t xml:space="preserve">  Kerncompetentie C (</w:t>
            </w:r>
            <w:proofErr w:type="spellStart"/>
            <w:r>
              <w:t>snellaadobjecten</w:t>
            </w:r>
            <w:proofErr w:type="spellEnd"/>
            <w:r w:rsidRPr="00717F51">
              <w:t>)</w:t>
            </w:r>
          </w:p>
          <w:p w:rsidR="007834E2" w:rsidRDefault="007834E2" w:rsidP="006E04F7">
            <w:r w:rsidRPr="00717F51">
              <w:rPr>
                <w:szCs w:val="20"/>
              </w:rPr>
              <w:sym w:font="Wingdings" w:char="F06F"/>
            </w:r>
            <w:r>
              <w:t xml:space="preserve">  Kerncompetentie D (energie management systeem</w:t>
            </w:r>
            <w:r w:rsidRPr="00717F51">
              <w:t>)</w:t>
            </w:r>
          </w:p>
          <w:p w:rsidR="007834E2" w:rsidRDefault="007834E2" w:rsidP="006E04F7"/>
          <w:p w:rsidR="007834E2" w:rsidRPr="00717F51" w:rsidRDefault="007834E2" w:rsidP="006E04F7"/>
          <w:p w:rsidR="007834E2" w:rsidRDefault="007834E2" w:rsidP="006E04F7">
            <w:r w:rsidRPr="00717F51">
              <w:rPr>
                <w:szCs w:val="20"/>
              </w:rPr>
              <w:sym w:font="Wingdings" w:char="F06F"/>
            </w:r>
            <w:r w:rsidRPr="00717F51">
              <w:t xml:space="preserve">  </w:t>
            </w:r>
            <w:r>
              <w:t>Selectiecriterium 1</w:t>
            </w:r>
            <w:r w:rsidRPr="00717F51">
              <w:t xml:space="preserve"> </w:t>
            </w:r>
            <w:r>
              <w:t>(samenwerkingsverband)</w:t>
            </w:r>
          </w:p>
          <w:p w:rsidR="007834E2" w:rsidRPr="00717F51" w:rsidRDefault="007834E2" w:rsidP="006E04F7">
            <w:r w:rsidRPr="00717F51">
              <w:rPr>
                <w:szCs w:val="20"/>
              </w:rPr>
              <w:sym w:font="Wingdings" w:char="F06F"/>
            </w:r>
            <w:r w:rsidRPr="00717F51">
              <w:t xml:space="preserve">  Selectiecriterium </w:t>
            </w:r>
            <w:r>
              <w:t>2 (ontwikkelingen)</w:t>
            </w:r>
          </w:p>
          <w:p w:rsidR="007834E2" w:rsidRPr="00EF5D05" w:rsidRDefault="007834E2" w:rsidP="006E04F7">
            <w:r w:rsidRPr="00717F51">
              <w:rPr>
                <w:szCs w:val="20"/>
              </w:rPr>
              <w:sym w:font="Wingdings" w:char="F06F"/>
            </w:r>
            <w:r w:rsidRPr="00717F51">
              <w:t xml:space="preserve">  Selectiecriterium </w:t>
            </w:r>
            <w:r>
              <w:t>3 (ondernemen en investeren)</w:t>
            </w:r>
          </w:p>
        </w:tc>
      </w:tr>
      <w:tr w:rsidR="007834E2" w:rsidRPr="00FF3E04" w:rsidTr="006E04F7">
        <w:trPr>
          <w:cantSplit/>
        </w:trPr>
        <w:tc>
          <w:tcPr>
            <w:tcW w:w="386" w:type="dxa"/>
          </w:tcPr>
          <w:p w:rsidR="007834E2" w:rsidRPr="00FF3E04" w:rsidRDefault="007834E2" w:rsidP="006E04F7"/>
        </w:tc>
        <w:tc>
          <w:tcPr>
            <w:tcW w:w="3562" w:type="dxa"/>
          </w:tcPr>
          <w:p w:rsidR="007834E2" w:rsidRPr="00FF3E04" w:rsidRDefault="007834E2" w:rsidP="006E04F7">
            <w:r>
              <w:t>Opdrachtgever</w:t>
            </w:r>
          </w:p>
        </w:tc>
        <w:tc>
          <w:tcPr>
            <w:tcW w:w="5063" w:type="dxa"/>
            <w:shd w:val="clear" w:color="auto" w:fill="FFFF99"/>
          </w:tcPr>
          <w:p w:rsidR="007834E2" w:rsidRPr="00FF3E04" w:rsidRDefault="007834E2" w:rsidP="006E04F7">
            <w:pPr>
              <w:rPr>
                <w:highlight w:val="darkGray"/>
              </w:rPr>
            </w:pPr>
            <w:r w:rsidRPr="00FF3E04">
              <w:rPr>
                <w:highlight w:val="darkGray"/>
              </w:rPr>
              <w:t>Naam opdrachtgever</w:t>
            </w:r>
          </w:p>
        </w:tc>
      </w:tr>
      <w:tr w:rsidR="007834E2" w:rsidRPr="00FF3E04" w:rsidTr="006E04F7">
        <w:trPr>
          <w:cantSplit/>
        </w:trPr>
        <w:tc>
          <w:tcPr>
            <w:tcW w:w="386" w:type="dxa"/>
          </w:tcPr>
          <w:p w:rsidR="007834E2" w:rsidRPr="00FF3E04" w:rsidRDefault="007834E2" w:rsidP="006E04F7"/>
        </w:tc>
        <w:tc>
          <w:tcPr>
            <w:tcW w:w="3562" w:type="dxa"/>
          </w:tcPr>
          <w:p w:rsidR="007834E2" w:rsidRPr="00FF3E04" w:rsidRDefault="007834E2" w:rsidP="006E04F7">
            <w:r w:rsidRPr="00FF3E04">
              <w:t>Contactpersoon bij de opdrachtgever:</w:t>
            </w:r>
          </w:p>
        </w:tc>
        <w:tc>
          <w:tcPr>
            <w:tcW w:w="5063" w:type="dxa"/>
            <w:shd w:val="clear" w:color="auto" w:fill="FFFF99"/>
          </w:tcPr>
          <w:p w:rsidR="007834E2" w:rsidRPr="00FF3E04" w:rsidRDefault="007834E2" w:rsidP="006E04F7">
            <w:pPr>
              <w:rPr>
                <w:highlight w:val="darkGray"/>
              </w:rPr>
            </w:pPr>
            <w:r w:rsidRPr="00FF3E04">
              <w:rPr>
                <w:highlight w:val="darkGray"/>
              </w:rPr>
              <w:t>Na</w:t>
            </w:r>
            <w:r>
              <w:rPr>
                <w:highlight w:val="darkGray"/>
              </w:rPr>
              <w:t>am contactpersoon opdrachtgever</w:t>
            </w:r>
          </w:p>
        </w:tc>
      </w:tr>
      <w:tr w:rsidR="007834E2" w:rsidRPr="00FF3E04" w:rsidTr="006E04F7">
        <w:trPr>
          <w:cantSplit/>
          <w:trHeight w:val="470"/>
        </w:trPr>
        <w:tc>
          <w:tcPr>
            <w:tcW w:w="386" w:type="dxa"/>
          </w:tcPr>
          <w:p w:rsidR="007834E2" w:rsidRPr="00FF3E04" w:rsidRDefault="007834E2" w:rsidP="006E04F7"/>
        </w:tc>
        <w:tc>
          <w:tcPr>
            <w:tcW w:w="3562" w:type="dxa"/>
          </w:tcPr>
          <w:p w:rsidR="007834E2" w:rsidRPr="00FF3E04" w:rsidRDefault="007834E2" w:rsidP="006E04F7">
            <w:r w:rsidRPr="00FF3E04">
              <w:t>Contactgegevens contactpersoon bij de opdrachtgever:</w:t>
            </w:r>
          </w:p>
        </w:tc>
        <w:tc>
          <w:tcPr>
            <w:tcW w:w="5063" w:type="dxa"/>
            <w:shd w:val="clear" w:color="auto" w:fill="FFFF99"/>
          </w:tcPr>
          <w:p w:rsidR="007834E2" w:rsidRPr="00FF3E04" w:rsidRDefault="007834E2" w:rsidP="006E04F7">
            <w:pPr>
              <w:rPr>
                <w:highlight w:val="darkGray"/>
              </w:rPr>
            </w:pPr>
            <w:r w:rsidRPr="00FF3E04">
              <w:rPr>
                <w:highlight w:val="darkGray"/>
              </w:rPr>
              <w:t>Telefoonn</w:t>
            </w:r>
            <w:r>
              <w:rPr>
                <w:highlight w:val="darkGray"/>
              </w:rPr>
              <w:t>ummer:</w:t>
            </w:r>
          </w:p>
          <w:p w:rsidR="007834E2" w:rsidRPr="00FF3E04" w:rsidRDefault="007834E2" w:rsidP="006E04F7">
            <w:pPr>
              <w:rPr>
                <w:highlight w:val="darkGray"/>
              </w:rPr>
            </w:pPr>
            <w:r w:rsidRPr="00FF3E04">
              <w:rPr>
                <w:highlight w:val="darkGray"/>
              </w:rPr>
              <w:t>E-mail adres:</w:t>
            </w:r>
          </w:p>
        </w:tc>
      </w:tr>
      <w:tr w:rsidR="007834E2" w:rsidRPr="00FF3E04" w:rsidTr="006E04F7">
        <w:trPr>
          <w:cantSplit/>
        </w:trPr>
        <w:tc>
          <w:tcPr>
            <w:tcW w:w="386" w:type="dxa"/>
          </w:tcPr>
          <w:p w:rsidR="007834E2" w:rsidRPr="00FF3E04" w:rsidRDefault="007834E2" w:rsidP="006E04F7"/>
        </w:tc>
        <w:tc>
          <w:tcPr>
            <w:tcW w:w="3562" w:type="dxa"/>
          </w:tcPr>
          <w:p w:rsidR="007834E2" w:rsidRPr="00FF3E04" w:rsidRDefault="007834E2" w:rsidP="006E04F7">
            <w:r>
              <w:t>Naam opdrachtnemer referentieopdracht</w:t>
            </w:r>
          </w:p>
        </w:tc>
        <w:tc>
          <w:tcPr>
            <w:tcW w:w="5063" w:type="dxa"/>
            <w:shd w:val="clear" w:color="auto" w:fill="FFFF99"/>
          </w:tcPr>
          <w:p w:rsidR="007834E2" w:rsidRDefault="007834E2" w:rsidP="006E04F7">
            <w:pPr>
              <w:rPr>
                <w:highlight w:val="darkGray"/>
              </w:rPr>
            </w:pPr>
            <w:r>
              <w:rPr>
                <w:highlight w:val="darkGray"/>
              </w:rPr>
              <w:t xml:space="preserve">Naam opdrachtnemer referentieopdracht moet zijn: </w:t>
            </w:r>
          </w:p>
          <w:p w:rsidR="007834E2" w:rsidRDefault="007834E2" w:rsidP="007834E2">
            <w:pPr>
              <w:pStyle w:val="Lijstalinea"/>
              <w:numPr>
                <w:ilvl w:val="0"/>
                <w:numId w:val="28"/>
              </w:numPr>
              <w:rPr>
                <w:highlight w:val="darkGray"/>
              </w:rPr>
            </w:pPr>
            <w:r>
              <w:rPr>
                <w:highlight w:val="darkGray"/>
              </w:rPr>
              <w:t xml:space="preserve">de gegadigde zelf (of één van de </w:t>
            </w:r>
            <w:proofErr w:type="spellStart"/>
            <w:r>
              <w:rPr>
                <w:highlight w:val="darkGray"/>
              </w:rPr>
              <w:t>combinanten</w:t>
            </w:r>
            <w:proofErr w:type="spellEnd"/>
            <w:r>
              <w:rPr>
                <w:highlight w:val="darkGray"/>
              </w:rPr>
              <w:t>)</w:t>
            </w:r>
          </w:p>
          <w:p w:rsidR="007834E2" w:rsidRPr="00046810" w:rsidRDefault="007834E2" w:rsidP="007834E2">
            <w:pPr>
              <w:pStyle w:val="Lijstalinea"/>
              <w:numPr>
                <w:ilvl w:val="0"/>
                <w:numId w:val="28"/>
              </w:numPr>
              <w:rPr>
                <w:highlight w:val="darkGray"/>
              </w:rPr>
            </w:pPr>
            <w:r>
              <w:rPr>
                <w:highlight w:val="darkGray"/>
              </w:rPr>
              <w:t>de derde op wiens ervaring een beroep wordt gedaan door gegadigde (zie paragraaf 6.3 en 6.4 Selectieleidraad)</w:t>
            </w:r>
          </w:p>
        </w:tc>
      </w:tr>
      <w:tr w:rsidR="007834E2" w:rsidRPr="00FF3E04" w:rsidTr="006E04F7">
        <w:trPr>
          <w:cantSplit/>
        </w:trPr>
        <w:tc>
          <w:tcPr>
            <w:tcW w:w="386" w:type="dxa"/>
          </w:tcPr>
          <w:p w:rsidR="007834E2" w:rsidRPr="00FF3E04" w:rsidRDefault="007834E2" w:rsidP="006E04F7"/>
        </w:tc>
        <w:tc>
          <w:tcPr>
            <w:tcW w:w="3562" w:type="dxa"/>
          </w:tcPr>
          <w:p w:rsidR="007834E2" w:rsidRDefault="007834E2" w:rsidP="006E04F7">
            <w:r>
              <w:t xml:space="preserve">Financieel aandeel van de relevante werkzaamheden </w:t>
            </w:r>
            <w:r w:rsidRPr="00EC772D">
              <w:t>(in Euro, exclusief BTW)</w:t>
            </w:r>
            <w:r>
              <w:t xml:space="preserve"> alleen in te vullen t.b.v. (ervaringseisen A en B)</w:t>
            </w:r>
          </w:p>
        </w:tc>
        <w:tc>
          <w:tcPr>
            <w:tcW w:w="5063" w:type="dxa"/>
            <w:shd w:val="clear" w:color="auto" w:fill="FFFF99"/>
          </w:tcPr>
          <w:p w:rsidR="007834E2" w:rsidRPr="00FF3E04" w:rsidRDefault="007834E2" w:rsidP="006E04F7">
            <w:pPr>
              <w:rPr>
                <w:highlight w:val="darkGray"/>
              </w:rPr>
            </w:pPr>
            <w:r w:rsidRPr="00FF3E04">
              <w:rPr>
                <w:highlight w:val="darkGray"/>
              </w:rPr>
              <w:t>€  (excl. BTW)</w:t>
            </w:r>
          </w:p>
        </w:tc>
      </w:tr>
      <w:tr w:rsidR="007834E2" w:rsidRPr="00FF3E04" w:rsidTr="006E04F7">
        <w:trPr>
          <w:cantSplit/>
        </w:trPr>
        <w:tc>
          <w:tcPr>
            <w:tcW w:w="386" w:type="dxa"/>
          </w:tcPr>
          <w:p w:rsidR="007834E2" w:rsidRPr="00FF3E04" w:rsidRDefault="007834E2" w:rsidP="006E04F7"/>
        </w:tc>
        <w:tc>
          <w:tcPr>
            <w:tcW w:w="3562" w:type="dxa"/>
          </w:tcPr>
          <w:p w:rsidR="007834E2" w:rsidRPr="00FF3E04" w:rsidRDefault="007834E2" w:rsidP="006E04F7">
            <w:r>
              <w:t>Opdrachtsom</w:t>
            </w:r>
            <w:r w:rsidRPr="00EC772D">
              <w:t xml:space="preserve"> of gefactureerd bedrag van de relevante werkzaamheden (in Euro, exclusief BTW)</w:t>
            </w:r>
            <w:r>
              <w:t xml:space="preserve"> (ervaringseis C)</w:t>
            </w:r>
          </w:p>
        </w:tc>
        <w:tc>
          <w:tcPr>
            <w:tcW w:w="5063" w:type="dxa"/>
            <w:shd w:val="clear" w:color="auto" w:fill="FFFF99"/>
          </w:tcPr>
          <w:p w:rsidR="007834E2" w:rsidRPr="00FF3E04" w:rsidRDefault="007834E2" w:rsidP="006E04F7">
            <w:pPr>
              <w:rPr>
                <w:highlight w:val="darkGray"/>
              </w:rPr>
            </w:pPr>
            <w:r w:rsidRPr="00FF3E04">
              <w:rPr>
                <w:highlight w:val="darkGray"/>
              </w:rPr>
              <w:t>€  (excl. BTW)</w:t>
            </w:r>
          </w:p>
        </w:tc>
      </w:tr>
      <w:tr w:rsidR="007834E2" w:rsidRPr="00FF3E04" w:rsidTr="006E04F7">
        <w:trPr>
          <w:cantSplit/>
        </w:trPr>
        <w:tc>
          <w:tcPr>
            <w:tcW w:w="386" w:type="dxa"/>
          </w:tcPr>
          <w:p w:rsidR="007834E2" w:rsidRPr="00FF3E04" w:rsidRDefault="007834E2" w:rsidP="006E04F7"/>
        </w:tc>
        <w:tc>
          <w:tcPr>
            <w:tcW w:w="3562" w:type="dxa"/>
          </w:tcPr>
          <w:p w:rsidR="007834E2" w:rsidRPr="00FF3E04" w:rsidRDefault="007834E2" w:rsidP="006E04F7">
            <w:r>
              <w:t>Datum van oplevering</w:t>
            </w:r>
          </w:p>
          <w:p w:rsidR="007834E2" w:rsidRPr="00FF3E04" w:rsidRDefault="007834E2" w:rsidP="006E04F7"/>
        </w:tc>
        <w:tc>
          <w:tcPr>
            <w:tcW w:w="5063" w:type="dxa"/>
            <w:shd w:val="clear" w:color="auto" w:fill="FFFF99"/>
          </w:tcPr>
          <w:p w:rsidR="007834E2" w:rsidRPr="00FF3E04" w:rsidRDefault="007834E2" w:rsidP="006E04F7">
            <w:pPr>
              <w:rPr>
                <w:highlight w:val="darkGray"/>
              </w:rPr>
            </w:pPr>
            <w:r>
              <w:rPr>
                <w:highlight w:val="darkGray"/>
              </w:rPr>
              <w:t>Datum van oplevering of datum van aanvang samenwerking</w:t>
            </w:r>
          </w:p>
        </w:tc>
      </w:tr>
      <w:tr w:rsidR="007834E2" w:rsidRPr="00FF3E04" w:rsidTr="006E04F7">
        <w:trPr>
          <w:cantSplit/>
          <w:trHeight w:val="1598"/>
        </w:trPr>
        <w:tc>
          <w:tcPr>
            <w:tcW w:w="386" w:type="dxa"/>
          </w:tcPr>
          <w:p w:rsidR="007834E2" w:rsidRPr="00FF3E04" w:rsidRDefault="007834E2" w:rsidP="006E04F7"/>
        </w:tc>
        <w:tc>
          <w:tcPr>
            <w:tcW w:w="3562" w:type="dxa"/>
          </w:tcPr>
          <w:p w:rsidR="007834E2" w:rsidRPr="00FF3E04" w:rsidRDefault="007834E2" w:rsidP="006E04F7">
            <w:r>
              <w:t>Beschrijving referentieopdracht, waarmee gegadigde aantoont te beschikken over de in betreffende ervaringseis(en)/</w:t>
            </w:r>
            <w:proofErr w:type="spellStart"/>
            <w:r>
              <w:t>selectiecriteri</w:t>
            </w:r>
            <w:proofErr w:type="spellEnd"/>
            <w:r>
              <w:t>(</w:t>
            </w:r>
            <w:proofErr w:type="spellStart"/>
            <w:r>
              <w:t>um</w:t>
            </w:r>
            <w:proofErr w:type="spellEnd"/>
            <w:r>
              <w:t>)(a) benoemde ervaring</w:t>
            </w:r>
          </w:p>
        </w:tc>
        <w:tc>
          <w:tcPr>
            <w:tcW w:w="5063" w:type="dxa"/>
            <w:shd w:val="clear" w:color="auto" w:fill="FFFF99"/>
          </w:tcPr>
          <w:p w:rsidR="007834E2" w:rsidRPr="00292C23" w:rsidRDefault="007834E2" w:rsidP="006E04F7">
            <w:pPr>
              <w:rPr>
                <w:highlight w:val="darkGray"/>
              </w:rPr>
            </w:pPr>
            <w:r w:rsidRPr="00292C23">
              <w:rPr>
                <w:highlight w:val="darkGray"/>
              </w:rPr>
              <w:t xml:space="preserve">Maximaal 2 A4 waarbij de volgende typografie moet worden gehanteerd: </w:t>
            </w:r>
          </w:p>
          <w:p w:rsidR="007834E2" w:rsidRPr="00292C23" w:rsidRDefault="007834E2" w:rsidP="006E04F7">
            <w:pPr>
              <w:rPr>
                <w:highlight w:val="darkGray"/>
              </w:rPr>
            </w:pPr>
            <w:r w:rsidRPr="00292C23">
              <w:rPr>
                <w:highlight w:val="darkGray"/>
              </w:rPr>
              <w:t xml:space="preserve">Lettertype en –grootte: </w:t>
            </w:r>
            <w:proofErr w:type="spellStart"/>
            <w:r w:rsidRPr="00292C23">
              <w:rPr>
                <w:highlight w:val="darkGray"/>
              </w:rPr>
              <w:t>Corbel</w:t>
            </w:r>
            <w:proofErr w:type="spellEnd"/>
            <w:r w:rsidRPr="00292C23">
              <w:rPr>
                <w:highlight w:val="darkGray"/>
              </w:rPr>
              <w:t xml:space="preserve"> respectievelijk 10,5 </w:t>
            </w:r>
          </w:p>
          <w:p w:rsidR="007834E2" w:rsidRPr="00292C23" w:rsidRDefault="007834E2" w:rsidP="006E04F7">
            <w:pPr>
              <w:rPr>
                <w:highlight w:val="darkGray"/>
              </w:rPr>
            </w:pPr>
            <w:r w:rsidRPr="00292C23">
              <w:rPr>
                <w:highlight w:val="darkGray"/>
              </w:rPr>
              <w:t xml:space="preserve">Regelafstand: minimaal 1; </w:t>
            </w:r>
          </w:p>
          <w:p w:rsidR="007834E2" w:rsidRPr="00292C23" w:rsidRDefault="007834E2" w:rsidP="006E04F7">
            <w:pPr>
              <w:rPr>
                <w:highlight w:val="darkGray"/>
              </w:rPr>
            </w:pPr>
            <w:r w:rsidRPr="00292C23">
              <w:rPr>
                <w:highlight w:val="darkGray"/>
              </w:rPr>
              <w:t xml:space="preserve">marges (boven, onder, links en rechts): minimaal 2,5 </w:t>
            </w:r>
          </w:p>
          <w:p w:rsidR="007834E2" w:rsidRPr="00292C23" w:rsidRDefault="007834E2" w:rsidP="006E04F7">
            <w:pPr>
              <w:rPr>
                <w:highlight w:val="darkGray"/>
              </w:rPr>
            </w:pPr>
          </w:p>
        </w:tc>
      </w:tr>
      <w:tr w:rsidR="007834E2" w:rsidRPr="00FF3E04" w:rsidTr="006E04F7">
        <w:trPr>
          <w:cantSplit/>
          <w:trHeight w:val="228"/>
        </w:trPr>
        <w:tc>
          <w:tcPr>
            <w:tcW w:w="386" w:type="dxa"/>
          </w:tcPr>
          <w:p w:rsidR="007834E2" w:rsidRDefault="007834E2" w:rsidP="006E04F7"/>
        </w:tc>
        <w:tc>
          <w:tcPr>
            <w:tcW w:w="8625" w:type="dxa"/>
            <w:gridSpan w:val="2"/>
          </w:tcPr>
          <w:p w:rsidR="007834E2" w:rsidRPr="00292C23" w:rsidRDefault="007834E2" w:rsidP="006E04F7">
            <w:pPr>
              <w:rPr>
                <w:b/>
                <w:highlight w:val="darkGray"/>
              </w:rPr>
            </w:pPr>
            <w:r w:rsidRPr="00292C23">
              <w:rPr>
                <w:b/>
              </w:rPr>
              <w:t>Ondertekening</w:t>
            </w:r>
          </w:p>
        </w:tc>
      </w:tr>
      <w:tr w:rsidR="007834E2" w:rsidRPr="00FF3E04" w:rsidTr="006E04F7">
        <w:trPr>
          <w:cantSplit/>
          <w:trHeight w:val="95"/>
        </w:trPr>
        <w:tc>
          <w:tcPr>
            <w:tcW w:w="386" w:type="dxa"/>
          </w:tcPr>
          <w:p w:rsidR="007834E2" w:rsidRPr="00FF3E04" w:rsidRDefault="007834E2" w:rsidP="006E04F7"/>
        </w:tc>
        <w:tc>
          <w:tcPr>
            <w:tcW w:w="3562" w:type="dxa"/>
          </w:tcPr>
          <w:p w:rsidR="007834E2" w:rsidRDefault="007834E2" w:rsidP="006E04F7">
            <w:r>
              <w:t xml:space="preserve">Naam opdrachtnemer </w:t>
            </w:r>
          </w:p>
        </w:tc>
        <w:tc>
          <w:tcPr>
            <w:tcW w:w="5063" w:type="dxa"/>
            <w:shd w:val="clear" w:color="auto" w:fill="FFFF99"/>
          </w:tcPr>
          <w:p w:rsidR="007834E2" w:rsidRPr="00292C23" w:rsidRDefault="007834E2" w:rsidP="006E04F7">
            <w:pPr>
              <w:rPr>
                <w:highlight w:val="darkGray"/>
              </w:rPr>
            </w:pPr>
            <w:r w:rsidRPr="00292C23">
              <w:rPr>
                <w:highlight w:val="darkGray"/>
              </w:rPr>
              <w:t xml:space="preserve">Opdrachtnemer moet zijn: </w:t>
            </w:r>
          </w:p>
          <w:p w:rsidR="007834E2" w:rsidRPr="00292C23" w:rsidRDefault="007834E2" w:rsidP="007834E2">
            <w:pPr>
              <w:pStyle w:val="Lijstalinea"/>
              <w:numPr>
                <w:ilvl w:val="0"/>
                <w:numId w:val="28"/>
              </w:numPr>
              <w:rPr>
                <w:highlight w:val="darkGray"/>
              </w:rPr>
            </w:pPr>
            <w:r w:rsidRPr="00292C23">
              <w:rPr>
                <w:highlight w:val="darkGray"/>
              </w:rPr>
              <w:t xml:space="preserve">de gegadigde zelf (of één van de </w:t>
            </w:r>
            <w:proofErr w:type="spellStart"/>
            <w:r w:rsidRPr="00292C23">
              <w:rPr>
                <w:highlight w:val="darkGray"/>
              </w:rPr>
              <w:t>combinanten</w:t>
            </w:r>
            <w:proofErr w:type="spellEnd"/>
            <w:r w:rsidRPr="00292C23">
              <w:rPr>
                <w:highlight w:val="darkGray"/>
              </w:rPr>
              <w:t>)</w:t>
            </w:r>
          </w:p>
          <w:p w:rsidR="007834E2" w:rsidRPr="00292C23" w:rsidRDefault="007834E2" w:rsidP="007834E2">
            <w:pPr>
              <w:pStyle w:val="Lijstalinea"/>
              <w:numPr>
                <w:ilvl w:val="0"/>
                <w:numId w:val="28"/>
              </w:numPr>
              <w:rPr>
                <w:highlight w:val="darkGray"/>
              </w:rPr>
            </w:pPr>
            <w:r w:rsidRPr="00292C23">
              <w:rPr>
                <w:highlight w:val="darkGray"/>
              </w:rPr>
              <w:t>de derde op wiens ervaring een beroep wordt gedaan door gegadigde (zie paragr</w:t>
            </w:r>
            <w:r>
              <w:rPr>
                <w:highlight w:val="darkGray"/>
              </w:rPr>
              <w:t>aaf 6.3 en 6.4</w:t>
            </w:r>
            <w:r w:rsidRPr="00292C23">
              <w:rPr>
                <w:highlight w:val="darkGray"/>
              </w:rPr>
              <w:t xml:space="preserve"> selectieleidraad)</w:t>
            </w:r>
          </w:p>
        </w:tc>
      </w:tr>
      <w:tr w:rsidR="007834E2" w:rsidRPr="00FF3E04" w:rsidTr="006E04F7">
        <w:trPr>
          <w:cantSplit/>
          <w:trHeight w:val="95"/>
        </w:trPr>
        <w:tc>
          <w:tcPr>
            <w:tcW w:w="386" w:type="dxa"/>
          </w:tcPr>
          <w:p w:rsidR="007834E2" w:rsidRDefault="007834E2" w:rsidP="006E04F7"/>
        </w:tc>
        <w:tc>
          <w:tcPr>
            <w:tcW w:w="3562" w:type="dxa"/>
          </w:tcPr>
          <w:p w:rsidR="007834E2" w:rsidRDefault="007834E2" w:rsidP="006E04F7">
            <w:r>
              <w:t>Naam vertegenwoordigingsbevoegde natuurlijke persoon</w:t>
            </w:r>
          </w:p>
        </w:tc>
        <w:tc>
          <w:tcPr>
            <w:tcW w:w="5063" w:type="dxa"/>
            <w:shd w:val="clear" w:color="auto" w:fill="FFFF99"/>
          </w:tcPr>
          <w:p w:rsidR="007834E2" w:rsidRDefault="007834E2" w:rsidP="006E04F7">
            <w:pPr>
              <w:rPr>
                <w:highlight w:val="darkGray"/>
              </w:rPr>
            </w:pPr>
          </w:p>
        </w:tc>
      </w:tr>
      <w:tr w:rsidR="007834E2" w:rsidRPr="00FF3E04" w:rsidTr="006E04F7">
        <w:trPr>
          <w:cantSplit/>
          <w:trHeight w:val="95"/>
        </w:trPr>
        <w:tc>
          <w:tcPr>
            <w:tcW w:w="386" w:type="dxa"/>
          </w:tcPr>
          <w:p w:rsidR="007834E2" w:rsidRDefault="007834E2" w:rsidP="006E04F7"/>
        </w:tc>
        <w:tc>
          <w:tcPr>
            <w:tcW w:w="3562" w:type="dxa"/>
          </w:tcPr>
          <w:p w:rsidR="007834E2" w:rsidRDefault="007834E2" w:rsidP="006E04F7">
            <w:r>
              <w:t>Functie</w:t>
            </w:r>
          </w:p>
        </w:tc>
        <w:tc>
          <w:tcPr>
            <w:tcW w:w="5063" w:type="dxa"/>
            <w:shd w:val="clear" w:color="auto" w:fill="FFFF99"/>
          </w:tcPr>
          <w:p w:rsidR="007834E2" w:rsidRDefault="007834E2" w:rsidP="006E04F7">
            <w:pPr>
              <w:rPr>
                <w:highlight w:val="darkGray"/>
              </w:rPr>
            </w:pPr>
          </w:p>
        </w:tc>
      </w:tr>
      <w:tr w:rsidR="007834E2" w:rsidRPr="00FF3E04" w:rsidTr="006E04F7">
        <w:trPr>
          <w:cantSplit/>
          <w:trHeight w:val="95"/>
        </w:trPr>
        <w:tc>
          <w:tcPr>
            <w:tcW w:w="386" w:type="dxa"/>
          </w:tcPr>
          <w:p w:rsidR="007834E2" w:rsidRDefault="007834E2" w:rsidP="006E04F7"/>
        </w:tc>
        <w:tc>
          <w:tcPr>
            <w:tcW w:w="3562" w:type="dxa"/>
          </w:tcPr>
          <w:p w:rsidR="007834E2" w:rsidRDefault="007834E2" w:rsidP="006E04F7">
            <w:r>
              <w:t xml:space="preserve">Datum </w:t>
            </w:r>
          </w:p>
        </w:tc>
        <w:tc>
          <w:tcPr>
            <w:tcW w:w="5063" w:type="dxa"/>
            <w:shd w:val="clear" w:color="auto" w:fill="FFFF99"/>
          </w:tcPr>
          <w:p w:rsidR="007834E2" w:rsidRDefault="007834E2" w:rsidP="006E04F7">
            <w:pPr>
              <w:rPr>
                <w:highlight w:val="darkGray"/>
              </w:rPr>
            </w:pPr>
          </w:p>
        </w:tc>
      </w:tr>
      <w:tr w:rsidR="007834E2" w:rsidRPr="00FF3E04" w:rsidTr="006E04F7">
        <w:trPr>
          <w:cantSplit/>
          <w:trHeight w:val="715"/>
        </w:trPr>
        <w:tc>
          <w:tcPr>
            <w:tcW w:w="386" w:type="dxa"/>
          </w:tcPr>
          <w:p w:rsidR="007834E2" w:rsidRDefault="007834E2" w:rsidP="006E04F7"/>
        </w:tc>
        <w:tc>
          <w:tcPr>
            <w:tcW w:w="3562" w:type="dxa"/>
          </w:tcPr>
          <w:p w:rsidR="007834E2" w:rsidRDefault="007834E2" w:rsidP="006E04F7">
            <w:r>
              <w:t>Handtekening</w:t>
            </w:r>
          </w:p>
        </w:tc>
        <w:tc>
          <w:tcPr>
            <w:tcW w:w="5063" w:type="dxa"/>
            <w:shd w:val="clear" w:color="auto" w:fill="FFFF99"/>
          </w:tcPr>
          <w:p w:rsidR="007834E2" w:rsidRDefault="007834E2" w:rsidP="006E04F7">
            <w:pPr>
              <w:rPr>
                <w:highlight w:val="darkGray"/>
              </w:rPr>
            </w:pPr>
          </w:p>
        </w:tc>
      </w:tr>
    </w:tbl>
    <w:p w:rsidR="007834E2" w:rsidRPr="00292C23" w:rsidRDefault="007834E2" w:rsidP="007834E2"/>
    <w:tbl>
      <w:tblPr>
        <w:tblW w:w="0" w:type="auto"/>
        <w:tblLook w:val="04A0" w:firstRow="1" w:lastRow="0" w:firstColumn="1" w:lastColumn="0" w:noHBand="0" w:noVBand="1"/>
      </w:tblPr>
      <w:tblGrid>
        <w:gridCol w:w="4252"/>
        <w:gridCol w:w="4252"/>
      </w:tblGrid>
      <w:tr w:rsidR="007834E2" w:rsidTr="006E04F7">
        <w:tc>
          <w:tcPr>
            <w:tcW w:w="4252" w:type="dxa"/>
          </w:tcPr>
          <w:p w:rsidR="007834E2" w:rsidRDefault="007834E2" w:rsidP="006E04F7"/>
        </w:tc>
        <w:tc>
          <w:tcPr>
            <w:tcW w:w="4252" w:type="dxa"/>
          </w:tcPr>
          <w:p w:rsidR="007834E2" w:rsidRDefault="007834E2" w:rsidP="006E04F7"/>
        </w:tc>
      </w:tr>
    </w:tbl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BED2C12"/>
    <w:multiLevelType w:val="hybridMultilevel"/>
    <w:tmpl w:val="C2364134"/>
    <w:lvl w:ilvl="0" w:tplc="BF1ACA20">
      <w:start w:val="5"/>
      <w:numFmt w:val="bullet"/>
      <w:lvlText w:val="-"/>
      <w:lvlJc w:val="left"/>
      <w:pPr>
        <w:ind w:left="720" w:hanging="360"/>
      </w:pPr>
      <w:rPr>
        <w:rFonts w:ascii="Corbel" w:eastAsia="Times New Roman" w:hAnsi="Corbe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2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 w:numId="28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4E2"/>
    <w:rsid w:val="000B46D8"/>
    <w:rsid w:val="00177A29"/>
    <w:rsid w:val="002B5524"/>
    <w:rsid w:val="003B3222"/>
    <w:rsid w:val="00424DED"/>
    <w:rsid w:val="00482A4F"/>
    <w:rsid w:val="00527398"/>
    <w:rsid w:val="00632123"/>
    <w:rsid w:val="007834E2"/>
    <w:rsid w:val="007A6CB5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66A759"/>
  <w15:chartTrackingRefBased/>
  <w15:docId w15:val="{4889FB36-D89B-4217-A0DC-21C9EA1FC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834E2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,Lijst paragraaf,Opsomming"/>
    <w:basedOn w:val="Standaard"/>
    <w:link w:val="LijstalineaChar"/>
    <w:uiPriority w:val="72"/>
    <w:qFormat/>
    <w:rsid w:val="007834E2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7834E2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character" w:customStyle="1" w:styleId="LijstalineaChar">
    <w:name w:val="Lijstalinea Char"/>
    <w:aliases w:val="Opsomblokjes en substreepjes Char,Lijst paragraaf Char,Opsomming Char"/>
    <w:link w:val="Lijstalinea"/>
    <w:uiPriority w:val="72"/>
    <w:locked/>
    <w:rsid w:val="007834E2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316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Laeven, Gido</dc:creator>
  <cp:keywords/>
  <dc:description/>
  <cp:lastModifiedBy>Laeven, Gido</cp:lastModifiedBy>
  <cp:revision>1</cp:revision>
  <dcterms:created xsi:type="dcterms:W3CDTF">2021-11-19T10:24:00Z</dcterms:created>
  <dcterms:modified xsi:type="dcterms:W3CDTF">2021-11-19T10:24:00Z</dcterms:modified>
</cp:coreProperties>
</file>